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Wintergarten/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3742961" name="019eab77-3e53-701f-8a39-1a09ec5a8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739611" name="019eab77-3e53-701f-8a39-1a09ec5a83b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1781953" name="019eab78-e9fe-73bd-8738-3c8f3e860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350925" name="019eab78-e9fe-73bd-8738-3c8f3e8609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0879849" name="019eab62-40d1-7e28-9129-5da574506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833149" name="019eab62-40d1-7e28-9129-5da57450607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Erneuert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57066245" name="019eab52-ce75-7486-bf23-4e66d11d8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83288" name="019eab52-ce75-7486-bf23-4e66d11d8b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7206668" name="019eab74-d2d1-780b-aaca-d0cf6d888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629093" name="019eab74-d2d1-780b-aaca-d0cf6d8885a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6479822" name="019eab7b-8397-702b-87de-82afd565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337320" name="019eab7b-8397-702b-87de-82afd5657b0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63469201" name="019eab87-1d9f-7c5d-8538-73cba92d0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571369" name="019eab87-1d9f-7c5d-8538-73cba92d0b1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9119674" name="019eab88-3d06-7509-ab3f-652b366176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420203" name="019eab88-3d06-7509-ab3f-652b366176f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90283443" name="019eab59-4926-7712-b144-a2c481e3ff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44784" name="019eab59-4926-7712-b144-a2c481e3fff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4360147" name="019eab67-70ca-72c1-a76f-d9b656c05a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089270" name="019eab67-70ca-72c1-a76f-d9b656c05a3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>Holzdecke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Wintergarten/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0892582" name="019eab89-5f8c-7f07-a892-36443f4c22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248646" name="019eab89-5f8c-7f07-a892-36443f4c22b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>Holzdecke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Gang/ Treppenhaus/ Schlafzimmer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05688" name="019eab4d-9640-795f-9701-2cd415c74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80646" name="019eab4d-9640-795f-9701-2cd415c7489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Wand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981428" name="019eab97-6020-7604-8585-457744f4b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004008" name="019eab97-6020-7604-8585-457744f4b10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4069286" name="019eab4b-fe77-70db-bfc7-1a25419d4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949793" name="019eab4b-fe77-70db-bfc7-1a25419d412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7929209" name="019eab54-8818-71a5-8061-c82e9799e5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955327" name="019eab54-8818-71a5-8061-c82e9799e50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29984003" name="019eab99-556a-7062-921b-31bfca9c8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22523" name="019eab99-556a-7062-921b-31bfca9c835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1005495" name="019eab41-09f2-7f0c-8acd-ea2f62e43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808394" name="019eab41-09f2-7f0c-8acd-ea2f62e4309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6342152" name="019eab64-c4ca-7930-a4a8-04d879b4db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745269" name="019eab64-c4ca-7930-a4a8-04d879b4dbd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Keinen Kleber verwendet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8063063" name="019eab75-b335-747b-82a5-32a29ff27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607860" name="019eab75-b335-747b-82a5-32a29ff271e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1569896" name="019eab7a-22ae-71f8-93f0-7c6a7b876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896063" name="019eab7a-22ae-71f8-93f0-7c6a7b87658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1565565" name="019eab7d-50f0-7eef-b4f6-6e10877b4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059429" name="019eab7d-50f0-7eef-b4f6-6e10877b48f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7404897" name="019eab8a-d3d2-7868-92d4-5f4194110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900638" name="019eab8a-d3d2-7868-92d4-5f419411027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Holzofen </w:t>
            </w:r>
          </w:p>
        </w:tc>
        <w:tc>
          <w:p>
            <w:pPr>
              <w:spacing w:before="0" w:after="0" w:line="240" w:lineRule="auto"/>
            </w:pPr>
            <w:r>
              <w:t>Holzofen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9087942" name="019eab8c-b38e-7cb1-898b-1b7958405f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783797" name="019eab8c-b38e-7cb1-898b-1b7958405f1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1509501" name="019eab9d-b916-7d9d-81dd-92c9d24a5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157897" name="019eab9d-b916-7d9d-81dd-92c9d24a5a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Wintergarten/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70642337" name="019eab85-5659-7a24-8679-e6f7e55a2b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017402" name="019eab85-5659-7a24-8679-e6f7e55a2b9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35, 6287 Aesch</w:t>
          </w:r>
        </w:p>
        <w:p>
          <w:pPr>
            <w:spacing w:before="0" w:after="0"/>
          </w:pPr>
          <w:r>
            <w:t>DN 928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